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CC7AF" w14:textId="5E1072A9" w:rsidR="00F53564" w:rsidRPr="004D2510" w:rsidRDefault="00F53564">
      <w:pPr>
        <w:spacing w:after="360"/>
        <w:jc w:val="center"/>
        <w:rPr>
          <w:bCs/>
          <w:sz w:val="24"/>
          <w:szCs w:val="18"/>
          <w:lang w:val="it-IT"/>
        </w:rPr>
      </w:pPr>
      <w:r w:rsidRPr="004D2510">
        <w:rPr>
          <w:bCs/>
          <w:sz w:val="24"/>
          <w:szCs w:val="18"/>
          <w:lang w:val="it-IT"/>
        </w:rPr>
        <w:t>GAL Fermano Leader</w:t>
      </w:r>
    </w:p>
    <w:p w14:paraId="32BF4547" w14:textId="77777777" w:rsidR="00F53564" w:rsidRPr="004D2510" w:rsidRDefault="00A94DEE">
      <w:pPr>
        <w:spacing w:after="360"/>
        <w:jc w:val="center"/>
        <w:rPr>
          <w:b/>
          <w:sz w:val="24"/>
          <w:szCs w:val="18"/>
          <w:lang w:val="it-IT"/>
        </w:rPr>
      </w:pPr>
      <w:r w:rsidRPr="004D2510">
        <w:rPr>
          <w:b/>
          <w:sz w:val="24"/>
          <w:szCs w:val="18"/>
          <w:lang w:val="it-IT"/>
        </w:rPr>
        <w:t xml:space="preserve">SCHEMA DI </w:t>
      </w:r>
      <w:r w:rsidR="00B62C92" w:rsidRPr="004D2510">
        <w:rPr>
          <w:b/>
          <w:sz w:val="24"/>
          <w:szCs w:val="18"/>
          <w:lang w:val="it-IT"/>
        </w:rPr>
        <w:t>MANDATO COLLETTIVO SPECIALE</w:t>
      </w:r>
    </w:p>
    <w:p w14:paraId="54ECE403" w14:textId="17E7CD64" w:rsidR="00F53564" w:rsidRPr="004D2510" w:rsidRDefault="00A94DEE">
      <w:pPr>
        <w:spacing w:after="360"/>
        <w:jc w:val="center"/>
        <w:rPr>
          <w:b/>
          <w:sz w:val="24"/>
          <w:szCs w:val="18"/>
          <w:lang w:val="it-IT"/>
        </w:rPr>
      </w:pPr>
      <w:r w:rsidRPr="004D2510">
        <w:rPr>
          <w:b/>
          <w:sz w:val="24"/>
          <w:szCs w:val="18"/>
          <w:lang w:val="it-IT"/>
        </w:rPr>
        <w:t>INTERVENTO SRG07</w:t>
      </w:r>
      <w:r w:rsidR="00B62C92" w:rsidRPr="004D2510">
        <w:rPr>
          <w:b/>
          <w:sz w:val="24"/>
          <w:szCs w:val="18"/>
          <w:lang w:val="it-IT"/>
        </w:rPr>
        <w:t>.2</w:t>
      </w:r>
    </w:p>
    <w:p w14:paraId="4A422122" w14:textId="7F3CA758" w:rsidR="006D5C5B" w:rsidRPr="004D2510" w:rsidRDefault="00A94DEE">
      <w:pPr>
        <w:spacing w:after="360"/>
        <w:jc w:val="center"/>
        <w:rPr>
          <w:b/>
          <w:sz w:val="24"/>
          <w:szCs w:val="18"/>
          <w:lang w:val="it-IT"/>
        </w:rPr>
      </w:pPr>
      <w:r w:rsidRPr="004D2510">
        <w:rPr>
          <w:b/>
          <w:sz w:val="24"/>
          <w:szCs w:val="18"/>
          <w:lang w:val="it-IT"/>
        </w:rPr>
        <w:t xml:space="preserve">COOPERAZIONE PER </w:t>
      </w:r>
      <w:r w:rsidR="00B62C92" w:rsidRPr="004D2510">
        <w:rPr>
          <w:b/>
          <w:sz w:val="24"/>
          <w:szCs w:val="18"/>
          <w:lang w:val="it-IT"/>
        </w:rPr>
        <w:t>L’INCLUSIONE SOCIALE ED ECONOMICA</w:t>
      </w:r>
    </w:p>
    <w:p w14:paraId="5C859D2D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TRA I SOTTOSCRITTI:</w:t>
      </w:r>
    </w:p>
    <w:p w14:paraId="0CEBA0E4" w14:textId="77777777" w:rsidR="006D5C5B" w:rsidRPr="004D2510" w:rsidRDefault="00A94DEE" w:rsidP="004D2510">
      <w:pPr>
        <w:jc w:val="both"/>
        <w:rPr>
          <w:lang w:val="it-IT"/>
        </w:rPr>
      </w:pPr>
      <w:r w:rsidRPr="004D2510">
        <w:rPr>
          <w:b/>
          <w:lang w:val="it-IT"/>
        </w:rPr>
        <w:t xml:space="preserve">1. </w:t>
      </w:r>
      <w:r w:rsidRPr="004D2510">
        <w:rPr>
          <w:lang w:val="it-IT"/>
        </w:rPr>
        <w:t xml:space="preserve">**[Ragione Sociale / Denominazione Soggetto Capofila]**, con sede legale in [Comune] ([Prov]), via/piazza [Indirizzo], C.F. [Codice Fiscale], P.IVA [Partita IVA], d'ora in avanti denominato ai fini del presente atto semplicemente </w:t>
      </w:r>
      <w:r w:rsidRPr="004D2510">
        <w:rPr>
          <w:b/>
          <w:lang w:val="it-IT"/>
        </w:rPr>
        <w:t>"Capofila" o "Soggetto Mandatario"</w:t>
      </w:r>
      <w:r w:rsidRPr="004D2510">
        <w:rPr>
          <w:lang w:val="it-IT"/>
        </w:rPr>
        <w:t>, rappresentato legalmente dal Sig./Sra [Nome Cognome], nato/a a [Luogo] il [Data], in qualità di [Carica/Ruolo, es. Legale Rappresentante/Presidente];</w:t>
      </w:r>
    </w:p>
    <w:p w14:paraId="2BD1C777" w14:textId="77777777" w:rsidR="004D2510" w:rsidRDefault="00A94DEE" w:rsidP="004D2510">
      <w:pPr>
        <w:jc w:val="center"/>
        <w:rPr>
          <w:b/>
          <w:lang w:val="it-IT"/>
        </w:rPr>
      </w:pPr>
      <w:r w:rsidRPr="004D2510">
        <w:rPr>
          <w:b/>
          <w:lang w:val="it-IT"/>
        </w:rPr>
        <w:t>E</w:t>
      </w:r>
    </w:p>
    <w:p w14:paraId="468800A0" w14:textId="47809B47" w:rsidR="006D5C5B" w:rsidRPr="004D2510" w:rsidRDefault="00A94DEE" w:rsidP="004D2510">
      <w:pPr>
        <w:jc w:val="both"/>
        <w:rPr>
          <w:lang w:val="it-IT"/>
        </w:rPr>
      </w:pPr>
      <w:r w:rsidRPr="004D2510">
        <w:rPr>
          <w:b/>
          <w:lang w:val="it-IT"/>
        </w:rPr>
        <w:br/>
        <w:t xml:space="preserve">2. </w:t>
      </w:r>
      <w:r w:rsidRPr="004D2510">
        <w:rPr>
          <w:lang w:val="it-IT"/>
        </w:rPr>
        <w:t xml:space="preserve">**[Ragione Sociale / Denominazione Partner 2]**, con sede legale in [Comune] ([Prov]), via/piazza [Indirizzo], C.F. [Codice Fiscale], P.IVA [Partita IVA], d'ora in avanti denominato semplicemente </w:t>
      </w:r>
      <w:r w:rsidRPr="004D2510">
        <w:rPr>
          <w:b/>
          <w:lang w:val="it-IT"/>
        </w:rPr>
        <w:t>"Partner 1" o "Soggetto Mandante"</w:t>
      </w:r>
      <w:r w:rsidRPr="004D2510">
        <w:rPr>
          <w:lang w:val="it-IT"/>
        </w:rPr>
        <w:t>, rappresentato legalmente dal Sig./Sra [Nome Cognome], nato/a a [Luogo] il [Data], in qualità di [Carica/Ruolo];</w:t>
      </w:r>
    </w:p>
    <w:p w14:paraId="77192CC5" w14:textId="77777777" w:rsidR="004D2510" w:rsidRDefault="00A94DEE" w:rsidP="004D2510">
      <w:pPr>
        <w:jc w:val="center"/>
        <w:rPr>
          <w:b/>
          <w:lang w:val="it-IT"/>
        </w:rPr>
      </w:pPr>
      <w:r w:rsidRPr="004D2510">
        <w:rPr>
          <w:b/>
          <w:lang w:val="it-IT"/>
        </w:rPr>
        <w:t>E</w:t>
      </w:r>
    </w:p>
    <w:p w14:paraId="6A8CE3FF" w14:textId="3F85479D" w:rsidR="006D5C5B" w:rsidRPr="004D2510" w:rsidRDefault="00A94DEE" w:rsidP="004D2510">
      <w:pPr>
        <w:jc w:val="both"/>
        <w:rPr>
          <w:lang w:val="it-IT"/>
        </w:rPr>
      </w:pPr>
      <w:r w:rsidRPr="004D2510">
        <w:rPr>
          <w:b/>
          <w:lang w:val="it-IT"/>
        </w:rPr>
        <w:br/>
        <w:t xml:space="preserve">3. </w:t>
      </w:r>
      <w:r w:rsidRPr="004D2510">
        <w:rPr>
          <w:lang w:val="it-IT"/>
        </w:rPr>
        <w:t xml:space="preserve">**[Ragione Sociale / Denominazione Partner 3]**, con sede legale in [Comune] ([Prov]), via/piazza [Indirizzo], C.F. [Codice Fiscale], P.IVA [Partita IVA], d'ora in avanti denominato semplicemente </w:t>
      </w:r>
      <w:r w:rsidRPr="004D2510">
        <w:rPr>
          <w:b/>
          <w:lang w:val="it-IT"/>
        </w:rPr>
        <w:t>"Partner 2" o "Soggetto Mandante"</w:t>
      </w:r>
      <w:r w:rsidRPr="004D2510">
        <w:rPr>
          <w:lang w:val="it-IT"/>
        </w:rPr>
        <w:t>, rappresentato legalmente dal Sig./Sra [Nome Cognome], nato/a a [Luogo] il [Data], in qualità di [Carica/Ruolo];</w:t>
      </w:r>
    </w:p>
    <w:p w14:paraId="3A13A0BA" w14:textId="77777777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(I suddetti soggetti sono di seguito collettivamente definiti come "Parti" o "Partenariato")</w:t>
      </w:r>
    </w:p>
    <w:p w14:paraId="1E09D969" w14:textId="77777777" w:rsidR="006D5C5B" w:rsidRPr="004D2510" w:rsidRDefault="00A94DEE" w:rsidP="004D2510">
      <w:pPr>
        <w:keepNext/>
        <w:spacing w:before="240"/>
        <w:jc w:val="center"/>
        <w:rPr>
          <w:lang w:val="it-IT"/>
        </w:rPr>
      </w:pPr>
      <w:r w:rsidRPr="004D2510">
        <w:rPr>
          <w:b/>
          <w:sz w:val="24"/>
          <w:lang w:val="it-IT"/>
        </w:rPr>
        <w:t>PREMESSO CHE:</w:t>
      </w:r>
    </w:p>
    <w:p w14:paraId="7AE662D0" w14:textId="77777777" w:rsidR="006D5C5B" w:rsidRPr="004D2510" w:rsidRDefault="00A94DEE" w:rsidP="004D2510">
      <w:pPr>
        <w:jc w:val="both"/>
        <w:rPr>
          <w:lang w:val="it-IT"/>
        </w:rPr>
      </w:pPr>
      <w:r w:rsidRPr="004D2510">
        <w:rPr>
          <w:b/>
          <w:lang w:val="it-IT"/>
        </w:rPr>
        <w:t xml:space="preserve">- </w:t>
      </w:r>
      <w:r w:rsidRPr="004D2510">
        <w:rPr>
          <w:lang w:val="it-IT"/>
        </w:rPr>
        <w:t>Il Regolamento (UE) n. 2021/2115 del Parlamento europeo e del Consiglio disciplina il sostegno ai piani strategici della PAC finanziati dal Fondo europeo agricolo per lo sviluppo rurale (FEASR);</w:t>
      </w:r>
    </w:p>
    <w:p w14:paraId="7369C550" w14:textId="663B843D" w:rsidR="006D5C5B" w:rsidRPr="004D2510" w:rsidRDefault="00A94DEE" w:rsidP="004D2510">
      <w:pPr>
        <w:jc w:val="both"/>
        <w:rPr>
          <w:lang w:val="it-IT"/>
        </w:rPr>
      </w:pPr>
      <w:r w:rsidRPr="004D2510">
        <w:rPr>
          <w:b/>
          <w:lang w:val="it-IT"/>
        </w:rPr>
        <w:t xml:space="preserve">- </w:t>
      </w:r>
      <w:r w:rsidRPr="004D2510">
        <w:rPr>
          <w:lang w:val="it-IT"/>
        </w:rPr>
        <w:t xml:space="preserve">Il Complemento regionale per lo Sviluppo Rurale (CSR) della Regione </w:t>
      </w:r>
      <w:r w:rsidR="00B62C92" w:rsidRPr="004D2510">
        <w:rPr>
          <w:lang w:val="it-IT"/>
        </w:rPr>
        <w:t>Marche</w:t>
      </w:r>
      <w:r w:rsidRPr="004D2510">
        <w:rPr>
          <w:lang w:val="it-IT"/>
        </w:rPr>
        <w:t xml:space="preserve"> prevede l'attivazione dell'Intervento SRG07 "Cooperazione per lo sviluppo rurale, locale e smart villages", volto a favorire la nascita di alleanze, partenariati strategici e progetti integrati locali;</w:t>
      </w:r>
    </w:p>
    <w:p w14:paraId="3BC382BA" w14:textId="1D24F481" w:rsidR="006D5C5B" w:rsidRPr="004D2510" w:rsidRDefault="00A94DEE" w:rsidP="004D2510">
      <w:pPr>
        <w:jc w:val="both"/>
        <w:rPr>
          <w:bCs/>
          <w:lang w:val="it-IT"/>
        </w:rPr>
      </w:pPr>
      <w:r w:rsidRPr="004D2510">
        <w:rPr>
          <w:b/>
          <w:lang w:val="it-IT"/>
        </w:rPr>
        <w:t>-</w:t>
      </w:r>
      <w:r w:rsidRPr="004D2510">
        <w:rPr>
          <w:bCs/>
          <w:lang w:val="it-IT"/>
        </w:rPr>
        <w:t xml:space="preserve"> Il GAL (Gruppo di Azione Locale) </w:t>
      </w:r>
      <w:r w:rsidR="00B62C92" w:rsidRPr="004D2510">
        <w:rPr>
          <w:bCs/>
          <w:lang w:val="it-IT"/>
        </w:rPr>
        <w:t>Fermano Leader</w:t>
      </w:r>
      <w:r w:rsidRPr="004D2510">
        <w:rPr>
          <w:bCs/>
          <w:lang w:val="it-IT"/>
        </w:rPr>
        <w:t xml:space="preserve"> ha pubblicato il Bando Pubblico relativo all'Intervento </w:t>
      </w:r>
      <w:r w:rsidRPr="004D2510">
        <w:rPr>
          <w:b/>
          <w:lang w:val="it-IT"/>
        </w:rPr>
        <w:t xml:space="preserve">SRG07.2 </w:t>
      </w:r>
      <w:r w:rsidR="00B62C92" w:rsidRPr="004D2510">
        <w:rPr>
          <w:b/>
          <w:lang w:val="it-IT"/>
        </w:rPr>
        <w:t>–</w:t>
      </w:r>
      <w:r w:rsidRPr="004D2510">
        <w:rPr>
          <w:b/>
          <w:lang w:val="it-IT"/>
        </w:rPr>
        <w:t xml:space="preserve"> </w:t>
      </w:r>
      <w:r w:rsidR="00B62C92" w:rsidRPr="004D2510">
        <w:rPr>
          <w:b/>
          <w:lang w:val="it-IT"/>
        </w:rPr>
        <w:t>Cooperazione per l’inclusione sociale ed economica</w:t>
      </w:r>
      <w:r w:rsidRPr="004D2510">
        <w:rPr>
          <w:bCs/>
          <w:lang w:val="it-IT"/>
        </w:rPr>
        <w:t>, finalizzato a</w:t>
      </w:r>
      <w:r w:rsidR="00B62C92" w:rsidRPr="004D2510">
        <w:rPr>
          <w:bCs/>
          <w:lang w:val="it-IT"/>
        </w:rPr>
        <w:t xml:space="preserve"> favorire lo sviluppo di reti sociali per il benessere del territorio, sostenendo la creazione di centri di servizio multifunzionali per la messa in rete dei servizi esistenti e sviluppando reti di collaborazione pubblico/privato, sostenendo lo sviluppo di partenariati tra imprese, enti pubblici e </w:t>
      </w:r>
      <w:r w:rsidR="00B62C92" w:rsidRPr="004D2510">
        <w:rPr>
          <w:bCs/>
          <w:lang w:val="it-IT"/>
        </w:rPr>
        <w:lastRenderedPageBreak/>
        <w:t>privato sociale, nei settori dell’assistenza e dell’inclusione sociale di popolazione fragile, anche con lo sviluppo di piattaforme ed applicazioni dedicate per fornire servizi e informazioni per la longevità attiva e di sostegno sociale per gli anziani</w:t>
      </w:r>
      <w:r w:rsidRPr="004D2510">
        <w:rPr>
          <w:bCs/>
          <w:lang w:val="it-IT"/>
        </w:rPr>
        <w:t>;</w:t>
      </w:r>
    </w:p>
    <w:p w14:paraId="567AEC5D" w14:textId="77777777" w:rsidR="006D5C5B" w:rsidRPr="004D2510" w:rsidRDefault="00A94DEE" w:rsidP="004D2510">
      <w:pPr>
        <w:jc w:val="both"/>
        <w:rPr>
          <w:lang w:val="it-IT"/>
        </w:rPr>
      </w:pPr>
      <w:r w:rsidRPr="004D2510">
        <w:rPr>
          <w:b/>
          <w:lang w:val="it-IT"/>
        </w:rPr>
        <w:t xml:space="preserve">- </w:t>
      </w:r>
      <w:r w:rsidRPr="004D2510">
        <w:rPr>
          <w:lang w:val="it-IT"/>
        </w:rPr>
        <w:t>Le Parti intendono costituire un partenariato per la progettazione, la candidatura e la successiva realizzazione del progetto integrato denominato: "[Inserire Titolo Progetto]" (di seguito denominato "Progetto");</w:t>
      </w:r>
    </w:p>
    <w:p w14:paraId="44CAA0F9" w14:textId="1FB7B1D2" w:rsidR="006D5C5B" w:rsidRPr="004D2510" w:rsidRDefault="00A94DEE" w:rsidP="004D2510">
      <w:pPr>
        <w:jc w:val="both"/>
        <w:rPr>
          <w:lang w:val="it-IT"/>
        </w:rPr>
      </w:pPr>
      <w:r w:rsidRPr="004D2510">
        <w:rPr>
          <w:b/>
          <w:lang w:val="it-IT"/>
        </w:rPr>
        <w:t xml:space="preserve">- </w:t>
      </w:r>
      <w:r w:rsidRPr="004D2510">
        <w:rPr>
          <w:lang w:val="it-IT"/>
        </w:rPr>
        <w:t>Il Bando del GAL prevede, quale condizione di ammissibilità della domanda di sostegno, la stipula</w:t>
      </w:r>
      <w:r w:rsidRPr="004D2510">
        <w:rPr>
          <w:lang w:val="it-IT"/>
        </w:rPr>
        <w:t xml:space="preserve"> di un accordo di cooperazione volto a disciplinare i rapporti interni, i ruoli, i compiti e gli impegni finanziari dei singoli componenti.</w:t>
      </w:r>
    </w:p>
    <w:p w14:paraId="2C8E4D98" w14:textId="77777777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Tutto ciò premesso, quale parte integrante e sostanziale del presente atto, si conviene e si stipula quanto segue:</w:t>
      </w:r>
    </w:p>
    <w:p w14:paraId="6A439197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Articolo 1 - Oggetto e Finalità</w:t>
      </w:r>
    </w:p>
    <w:p w14:paraId="149F2CC9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Il presente accordo disciplina i rapporti giuridici, finanziari e operativi tra le Parti per la concertazione, presentazione e l'esecuzione coordinata del Progetto denominato "[Titolo Progetto]", da candidare a finanziamento</w:t>
      </w:r>
      <w:r w:rsidRPr="004D2510">
        <w:rPr>
          <w:lang w:val="it-IT"/>
        </w:rPr>
        <w:t xml:space="preserve"> a valere sul Bando SRG07.2</w:t>
      </w:r>
      <w:r w:rsidR="00B62C92" w:rsidRPr="004D2510">
        <w:rPr>
          <w:lang w:val="it-IT"/>
        </w:rPr>
        <w:t xml:space="preserve"> – Cooperazione per l’inclusione sociale ed economica</w:t>
      </w:r>
      <w:r w:rsidRPr="004D2510">
        <w:rPr>
          <w:lang w:val="it-IT"/>
        </w:rPr>
        <w:t xml:space="preserve"> del GAL </w:t>
      </w:r>
      <w:r w:rsidR="00B62C92" w:rsidRPr="004D2510">
        <w:rPr>
          <w:lang w:val="it-IT"/>
        </w:rPr>
        <w:t>Fermano Leader.</w:t>
      </w:r>
      <w:r w:rsidR="004D2510" w:rsidRPr="004D2510">
        <w:rPr>
          <w:lang w:val="it-IT"/>
        </w:rPr>
        <w:t xml:space="preserve"> </w:t>
      </w:r>
    </w:p>
    <w:p w14:paraId="3D3531BC" w14:textId="252B9927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Le Parti si impegnano a collaborare in modo leale e sinergico per conseguire gli obiettivi progettuali descritti nella scheda tecnica allegata alla domanda di sostegno.</w:t>
      </w:r>
    </w:p>
    <w:p w14:paraId="3CC1D802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Articolo 2 - Conferimento di Mandato Speciale con Rappresentanza</w:t>
      </w:r>
    </w:p>
    <w:p w14:paraId="3682B09A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I Soggetti Mandanti (Partner) conferiscono all'unanimità al Soggetto Mandatario (Capofila), che accetta, mandato collettivo speciale con rappresentanza esclusiva.</w:t>
      </w:r>
      <w:r w:rsidR="004D2510" w:rsidRPr="004D2510">
        <w:rPr>
          <w:lang w:val="it-IT"/>
        </w:rPr>
        <w:t xml:space="preserve"> </w:t>
      </w:r>
      <w:r w:rsidRPr="004D2510">
        <w:rPr>
          <w:lang w:val="it-IT"/>
        </w:rPr>
        <w:t xml:space="preserve">Il Capofila è legittimato a: </w:t>
      </w:r>
    </w:p>
    <w:p w14:paraId="0C21A243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a) Sottoscrivere e presentare telematicamente la domanda di sostegno e la documentazione progettuale;</w:t>
      </w:r>
    </w:p>
    <w:p w14:paraId="2B9A2A48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b) Intrattenere ogni rapporto formale, amministrativo e istituzionale con il GAL e con l'Organismo Pagatore competente;</w:t>
      </w:r>
    </w:p>
    <w:p w14:paraId="73888EFA" w14:textId="5454CCDB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c) Ricevere l'erogazione dei contributi pubblici concessi, con l'obbligo di trasferire tempestivamente le relative quote spettanti ai singoli Partner sulla base delle rendicontazioni approvate.</w:t>
      </w:r>
    </w:p>
    <w:p w14:paraId="58E20D3F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Articolo 3 - Ruoli, Compiti e Attività dei Partner</w:t>
      </w:r>
    </w:p>
    <w:p w14:paraId="50E6A187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Ciascun componente del partenariato si assume la piena responsabilità operativa ed amministrativa delle attività di propria competenza, come dettagliato nel piano d'azione. In particolare:</w:t>
      </w:r>
    </w:p>
    <w:p w14:paraId="0E91FAC5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- Il Capofila coordinerà la gestione generale, la rendicontazione finanziaria consolidata e curerà l'animazione territoriale.</w:t>
      </w:r>
    </w:p>
    <w:p w14:paraId="4B6953C6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- Il Partner 1 curerà la realizzazione dell'azione specifica relativa a [Dettaglio attività, es. sviluppo piattaforma digitale / studi di fattibilità].</w:t>
      </w:r>
    </w:p>
    <w:p w14:paraId="7323109C" w14:textId="22BFB77C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lastRenderedPageBreak/>
        <w:t>- Il Partner 2 realizzerà gli interventi relativi a [Dettaglio attività, es. test sul campo / laboratori didattici / investimenti materiali].</w:t>
      </w:r>
    </w:p>
    <w:p w14:paraId="23413200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Articolo 4 - Quadro Finanziario e Ripartizione dei Costi</w:t>
      </w:r>
    </w:p>
    <w:p w14:paraId="1727F142" w14:textId="77777777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Il costo complessivo stimato per la realizzazione del Progetto ammonta a € [Importo Totale] così ripartito tra le Parti firmatarie (valori espressi in Euro):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2304"/>
        <w:gridCol w:w="2304"/>
        <w:gridCol w:w="2304"/>
      </w:tblGrid>
      <w:tr w:rsidR="006D5C5B" w14:paraId="2E910024" w14:textId="77777777">
        <w:trPr>
          <w:jc w:val="center"/>
        </w:trPr>
        <w:tc>
          <w:tcPr>
            <w:tcW w:w="2304" w:type="dxa"/>
            <w:shd w:val="clear" w:color="auto" w:fill="D3D3D3"/>
          </w:tcPr>
          <w:p w14:paraId="725F40D9" w14:textId="77777777" w:rsidR="006D5C5B" w:rsidRDefault="00A94DEE">
            <w:pPr>
              <w:jc w:val="center"/>
            </w:pPr>
            <w:r>
              <w:rPr>
                <w:b/>
                <w:sz w:val="20"/>
              </w:rPr>
              <w:t>Soggetto Beneficiario</w:t>
            </w:r>
          </w:p>
        </w:tc>
        <w:tc>
          <w:tcPr>
            <w:tcW w:w="2304" w:type="dxa"/>
            <w:shd w:val="clear" w:color="auto" w:fill="D3D3D3"/>
          </w:tcPr>
          <w:p w14:paraId="4B47B6CC" w14:textId="77777777" w:rsidR="006D5C5B" w:rsidRDefault="00A94DEE">
            <w:pPr>
              <w:jc w:val="center"/>
            </w:pPr>
            <w:r>
              <w:rPr>
                <w:b/>
                <w:sz w:val="20"/>
              </w:rPr>
              <w:t>Costo Totale (€)</w:t>
            </w:r>
          </w:p>
        </w:tc>
        <w:tc>
          <w:tcPr>
            <w:tcW w:w="2304" w:type="dxa"/>
            <w:shd w:val="clear" w:color="auto" w:fill="D3D3D3"/>
          </w:tcPr>
          <w:p w14:paraId="193C9497" w14:textId="77777777" w:rsidR="006D5C5B" w:rsidRDefault="00A94DEE">
            <w:pPr>
              <w:jc w:val="center"/>
            </w:pPr>
            <w:r>
              <w:rPr>
                <w:b/>
                <w:sz w:val="20"/>
              </w:rPr>
              <w:t>Contributo Pubblico Richiesto (€)</w:t>
            </w:r>
          </w:p>
        </w:tc>
        <w:tc>
          <w:tcPr>
            <w:tcW w:w="2304" w:type="dxa"/>
            <w:shd w:val="clear" w:color="auto" w:fill="D3D3D3"/>
          </w:tcPr>
          <w:p w14:paraId="441D2E96" w14:textId="77777777" w:rsidR="006D5C5B" w:rsidRDefault="00A94DEE">
            <w:pPr>
              <w:jc w:val="center"/>
            </w:pPr>
            <w:r>
              <w:rPr>
                <w:b/>
                <w:sz w:val="20"/>
              </w:rPr>
              <w:t>Quota Cofinanziamento (€)</w:t>
            </w:r>
          </w:p>
        </w:tc>
      </w:tr>
      <w:tr w:rsidR="006D5C5B" w14:paraId="21AB666C" w14:textId="77777777">
        <w:trPr>
          <w:jc w:val="center"/>
        </w:trPr>
        <w:tc>
          <w:tcPr>
            <w:tcW w:w="2304" w:type="dxa"/>
          </w:tcPr>
          <w:p w14:paraId="0BBF4225" w14:textId="77777777" w:rsidR="006D5C5B" w:rsidRDefault="00A94DEE">
            <w:r>
              <w:t>Capofila (Mandatario)</w:t>
            </w:r>
          </w:p>
        </w:tc>
        <w:tc>
          <w:tcPr>
            <w:tcW w:w="2304" w:type="dxa"/>
          </w:tcPr>
          <w:p w14:paraId="4359297B" w14:textId="77777777" w:rsidR="006D5C5B" w:rsidRDefault="00A94DEE">
            <w:pPr>
              <w:jc w:val="right"/>
            </w:pPr>
            <w:r>
              <w:t>[Spesa Capofila]</w:t>
            </w:r>
          </w:p>
        </w:tc>
        <w:tc>
          <w:tcPr>
            <w:tcW w:w="2304" w:type="dxa"/>
          </w:tcPr>
          <w:p w14:paraId="4E993BAF" w14:textId="77777777" w:rsidR="006D5C5B" w:rsidRDefault="00A94DEE">
            <w:pPr>
              <w:jc w:val="right"/>
            </w:pPr>
            <w:r>
              <w:t>[Contr. Capofila]</w:t>
            </w:r>
          </w:p>
        </w:tc>
        <w:tc>
          <w:tcPr>
            <w:tcW w:w="2304" w:type="dxa"/>
          </w:tcPr>
          <w:p w14:paraId="679386E8" w14:textId="77777777" w:rsidR="006D5C5B" w:rsidRDefault="00A94DEE">
            <w:pPr>
              <w:jc w:val="right"/>
            </w:pPr>
            <w:r>
              <w:t>[Quota Capofila]</w:t>
            </w:r>
          </w:p>
        </w:tc>
      </w:tr>
      <w:tr w:rsidR="006D5C5B" w14:paraId="351FEDDE" w14:textId="77777777">
        <w:trPr>
          <w:jc w:val="center"/>
        </w:trPr>
        <w:tc>
          <w:tcPr>
            <w:tcW w:w="2304" w:type="dxa"/>
          </w:tcPr>
          <w:p w14:paraId="4785058A" w14:textId="77777777" w:rsidR="006D5C5B" w:rsidRDefault="00A94DEE">
            <w:r>
              <w:t>Partner 1 (Mandante)</w:t>
            </w:r>
          </w:p>
        </w:tc>
        <w:tc>
          <w:tcPr>
            <w:tcW w:w="2304" w:type="dxa"/>
          </w:tcPr>
          <w:p w14:paraId="553263D6" w14:textId="77777777" w:rsidR="006D5C5B" w:rsidRDefault="00A94DEE">
            <w:pPr>
              <w:jc w:val="right"/>
            </w:pPr>
            <w:r>
              <w:t>[Spesa P1]</w:t>
            </w:r>
          </w:p>
        </w:tc>
        <w:tc>
          <w:tcPr>
            <w:tcW w:w="2304" w:type="dxa"/>
          </w:tcPr>
          <w:p w14:paraId="092CE761" w14:textId="77777777" w:rsidR="006D5C5B" w:rsidRDefault="00A94DEE">
            <w:pPr>
              <w:jc w:val="right"/>
            </w:pPr>
            <w:r>
              <w:t>[Contr. P1]</w:t>
            </w:r>
          </w:p>
        </w:tc>
        <w:tc>
          <w:tcPr>
            <w:tcW w:w="2304" w:type="dxa"/>
          </w:tcPr>
          <w:p w14:paraId="1AB53787" w14:textId="77777777" w:rsidR="006D5C5B" w:rsidRDefault="00A94DEE">
            <w:pPr>
              <w:jc w:val="right"/>
            </w:pPr>
            <w:r>
              <w:t>[Quota P1]</w:t>
            </w:r>
          </w:p>
        </w:tc>
      </w:tr>
      <w:tr w:rsidR="006D5C5B" w14:paraId="5FF5F9B5" w14:textId="77777777">
        <w:trPr>
          <w:jc w:val="center"/>
        </w:trPr>
        <w:tc>
          <w:tcPr>
            <w:tcW w:w="2304" w:type="dxa"/>
          </w:tcPr>
          <w:p w14:paraId="24F51D7D" w14:textId="77777777" w:rsidR="006D5C5B" w:rsidRDefault="00A94DEE">
            <w:r>
              <w:t>Partner 2 (Mandante)</w:t>
            </w:r>
          </w:p>
        </w:tc>
        <w:tc>
          <w:tcPr>
            <w:tcW w:w="2304" w:type="dxa"/>
          </w:tcPr>
          <w:p w14:paraId="6A7914F5" w14:textId="77777777" w:rsidR="006D5C5B" w:rsidRDefault="00A94DEE">
            <w:pPr>
              <w:jc w:val="right"/>
            </w:pPr>
            <w:r>
              <w:t>[Spesa P2]</w:t>
            </w:r>
          </w:p>
        </w:tc>
        <w:tc>
          <w:tcPr>
            <w:tcW w:w="2304" w:type="dxa"/>
          </w:tcPr>
          <w:p w14:paraId="4225DEF5" w14:textId="77777777" w:rsidR="006D5C5B" w:rsidRDefault="00A94DEE">
            <w:pPr>
              <w:jc w:val="right"/>
            </w:pPr>
            <w:r>
              <w:t>[Contr. P2]</w:t>
            </w:r>
          </w:p>
        </w:tc>
        <w:tc>
          <w:tcPr>
            <w:tcW w:w="2304" w:type="dxa"/>
          </w:tcPr>
          <w:p w14:paraId="41E742AF" w14:textId="77777777" w:rsidR="006D5C5B" w:rsidRDefault="00A94DEE">
            <w:pPr>
              <w:jc w:val="right"/>
            </w:pPr>
            <w:r>
              <w:t>[Quota P2]</w:t>
            </w:r>
          </w:p>
        </w:tc>
      </w:tr>
      <w:tr w:rsidR="006D5C5B" w14:paraId="698A4F86" w14:textId="77777777">
        <w:trPr>
          <w:jc w:val="center"/>
        </w:trPr>
        <w:tc>
          <w:tcPr>
            <w:tcW w:w="2304" w:type="dxa"/>
          </w:tcPr>
          <w:p w14:paraId="7A796F30" w14:textId="77777777" w:rsidR="006D5C5B" w:rsidRDefault="00A94DEE">
            <w:r>
              <w:rPr>
                <w:b/>
              </w:rPr>
              <w:t>TOTALE PROGETTO</w:t>
            </w:r>
          </w:p>
        </w:tc>
        <w:tc>
          <w:tcPr>
            <w:tcW w:w="2304" w:type="dxa"/>
          </w:tcPr>
          <w:p w14:paraId="1FAB8DDC" w14:textId="77777777" w:rsidR="006D5C5B" w:rsidRDefault="00A94DEE">
            <w:pPr>
              <w:jc w:val="right"/>
            </w:pPr>
            <w:r>
              <w:rPr>
                <w:b/>
              </w:rPr>
              <w:t>[Totale Spesa]</w:t>
            </w:r>
          </w:p>
        </w:tc>
        <w:tc>
          <w:tcPr>
            <w:tcW w:w="2304" w:type="dxa"/>
          </w:tcPr>
          <w:p w14:paraId="136DE97F" w14:textId="77777777" w:rsidR="006D5C5B" w:rsidRDefault="00A94DEE">
            <w:pPr>
              <w:jc w:val="right"/>
            </w:pPr>
            <w:r>
              <w:rPr>
                <w:b/>
              </w:rPr>
              <w:t>[Totale Contr.]</w:t>
            </w:r>
          </w:p>
        </w:tc>
        <w:tc>
          <w:tcPr>
            <w:tcW w:w="2304" w:type="dxa"/>
          </w:tcPr>
          <w:p w14:paraId="7AA365EE" w14:textId="77777777" w:rsidR="006D5C5B" w:rsidRDefault="00A94DEE">
            <w:pPr>
              <w:jc w:val="right"/>
            </w:pPr>
            <w:r>
              <w:rPr>
                <w:b/>
              </w:rPr>
              <w:t>[Totale Quota]</w:t>
            </w:r>
          </w:p>
        </w:tc>
      </w:tr>
    </w:tbl>
    <w:p w14:paraId="7A19AF74" w14:textId="77777777" w:rsidR="006D5C5B" w:rsidRDefault="006D5C5B">
      <w:pPr>
        <w:spacing w:before="120"/>
      </w:pPr>
    </w:p>
    <w:p w14:paraId="466CE4EF" w14:textId="77777777" w:rsidR="006D5C5B" w:rsidRDefault="00A94DEE">
      <w:pPr>
        <w:keepNext/>
        <w:spacing w:before="240"/>
      </w:pPr>
      <w:r>
        <w:rPr>
          <w:b/>
          <w:sz w:val="24"/>
        </w:rPr>
        <w:t>Articolo 5 - Rendicontazione e Flussi Finanziari</w:t>
      </w:r>
    </w:p>
    <w:p w14:paraId="2FB7D2E0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Ciascun Partner è tenuto a produrre e trasmettere al Capofila la documentazione giustificativa di spesa (fatture, bonifici, quietanze, relazioni) conforme alle linee guida del GAL.</w:t>
      </w:r>
    </w:p>
    <w:p w14:paraId="5A977EF6" w14:textId="444BEC5F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Il Capofila, verificata la regolarità, procede all'inoltro della domanda di pagamento sul portale telematico</w:t>
      </w:r>
      <w:r w:rsidR="00982C1A" w:rsidRPr="004D2510">
        <w:rPr>
          <w:lang w:val="it-IT"/>
        </w:rPr>
        <w:t xml:space="preserve"> SIAR</w:t>
      </w:r>
      <w:r w:rsidRPr="004D2510">
        <w:rPr>
          <w:lang w:val="it-IT"/>
        </w:rPr>
        <w:t>. Il Capofila provvederà a liquidare ai Partner le rispettive quote entro [Numero giorni, es. 15] giorni dall'effettivo accredito delle somme da parte dell'Organismo Pagatore.</w:t>
      </w:r>
    </w:p>
    <w:p w14:paraId="00EE90EB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Articolo 6 - Durata dell'Accordo e Vincolo di Stabilità</w:t>
      </w:r>
    </w:p>
    <w:p w14:paraId="56FB9EAB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Il presente accordo decorre dalla data dell'ultima firma digitale e resterà valido fino alla completa erogazione del saldo finale del contributo e alla chiusura dei controlli ex-post.</w:t>
      </w:r>
    </w:p>
    <w:p w14:paraId="5B3A29E9" w14:textId="21AF23C2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Le Parti si impegnano a rispettare il vincolo di stabilità delle operazioni (mantenimento degli investimenti e della destinazione d'uso dei beni) per il periodo minimo previsto dalle disposizioni del bando (5</w:t>
      </w:r>
      <w:r w:rsidR="00982C1A" w:rsidRPr="004D2510">
        <w:rPr>
          <w:lang w:val="it-IT"/>
        </w:rPr>
        <w:t xml:space="preserve"> o 10</w:t>
      </w:r>
      <w:r w:rsidRPr="004D2510">
        <w:rPr>
          <w:lang w:val="it-IT"/>
        </w:rPr>
        <w:t xml:space="preserve"> anni dalla liquidazione del saldo).</w:t>
      </w:r>
    </w:p>
    <w:p w14:paraId="6166C5BB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Articolo 7 - Proprietà dei Risultati e Riservatezza</w:t>
      </w:r>
    </w:p>
    <w:p w14:paraId="3EBC866D" w14:textId="77777777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I diritti di proprietà intellettuale e industriale derivanti dai risultati del Progetto comune saranno ripartiti tra le Parti in ragione del rispettivo apporto e utilizzo, salvo diversi accordi scritti. Le Parti si impegnano a mantenere la massima riservatezza sui dati sensibili scambiati durante l'esecuzione del progetto.</w:t>
      </w:r>
    </w:p>
    <w:p w14:paraId="617DE83A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lastRenderedPageBreak/>
        <w:t>Articolo 8 - Inadempimento, Recesso e Risoluzione</w:t>
      </w:r>
    </w:p>
    <w:p w14:paraId="3642D0BD" w14:textId="225BEF41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Qualora uno dei Partner si renda inadempiente agli obblighi assunti, mettendo a rischio l'ammissibilità dell'intero Progetto, il Capofila diffiderà formalmente il soggetto ad adempiere entro [15] giorni. In caso di persistente inerzia, il partenariato potrà deliberare l'esclusione del partner inadempiente, ferma restando la richiesta di risarcimento danni.</w:t>
      </w:r>
      <w:r w:rsidR="004D2510" w:rsidRPr="004D2510">
        <w:rPr>
          <w:lang w:val="it-IT"/>
        </w:rPr>
        <w:t xml:space="preserve"> </w:t>
      </w:r>
      <w:r w:rsidRPr="004D2510">
        <w:rPr>
          <w:lang w:val="it-IT"/>
        </w:rPr>
        <w:t>Il recesso unilaterale ingiustificato non è consentito, fatto salvo il caso di forza maggiore debitamente riconosciuto dal GAL.</w:t>
      </w:r>
    </w:p>
    <w:p w14:paraId="3C4EAA11" w14:textId="77777777" w:rsidR="006D5C5B" w:rsidRPr="004D2510" w:rsidRDefault="00A94DEE">
      <w:pPr>
        <w:keepNext/>
        <w:spacing w:before="240"/>
        <w:rPr>
          <w:lang w:val="it-IT"/>
        </w:rPr>
      </w:pPr>
      <w:r w:rsidRPr="004D2510">
        <w:rPr>
          <w:b/>
          <w:sz w:val="24"/>
          <w:lang w:val="it-IT"/>
        </w:rPr>
        <w:t>Articolo 9 - Foro Competente e Disposizioni Finali</w:t>
      </w:r>
    </w:p>
    <w:p w14:paraId="35264195" w14:textId="77777777" w:rsid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Per qualsiasi controversia derivante dall'interpretazione o esecuzione del presente accordo, non risolvibile in via amichevole, sarà competente in via esclusiva il Foro di [Inserire Città/Foro competente].</w:t>
      </w:r>
    </w:p>
    <w:p w14:paraId="30DF2BFD" w14:textId="17AEB0D2" w:rsidR="006D5C5B" w:rsidRPr="004D2510" w:rsidRDefault="00A94DEE" w:rsidP="004D2510">
      <w:pPr>
        <w:jc w:val="both"/>
        <w:rPr>
          <w:lang w:val="it-IT"/>
        </w:rPr>
      </w:pPr>
      <w:r w:rsidRPr="004D2510">
        <w:rPr>
          <w:lang w:val="it-IT"/>
        </w:rPr>
        <w:t>Il presente atto, redatto in formato digitale, viene sottoscritto con firma digitale ai sensi del CAD (Codice dell'Amministrazione Digitale).</w:t>
      </w:r>
    </w:p>
    <w:p w14:paraId="7CA74C44" w14:textId="77777777" w:rsidR="006D5C5B" w:rsidRPr="004D2510" w:rsidRDefault="00A94DEE">
      <w:pPr>
        <w:spacing w:before="480"/>
        <w:rPr>
          <w:lang w:val="it-IT"/>
        </w:rPr>
      </w:pPr>
      <w:r w:rsidRPr="004D2510">
        <w:rPr>
          <w:b/>
          <w:lang w:val="it-IT"/>
        </w:rPr>
        <w:t>Letto, approvato e sottoscritto digitalmente dai Legali Rappresentanti:</w:t>
      </w:r>
    </w:p>
    <w:p w14:paraId="3925D838" w14:textId="77777777" w:rsidR="006D5C5B" w:rsidRPr="004D2510" w:rsidRDefault="00A94DEE">
      <w:pPr>
        <w:rPr>
          <w:lang w:val="it-IT"/>
        </w:rPr>
      </w:pPr>
      <w:r w:rsidRPr="004D2510">
        <w:rPr>
          <w:lang w:val="it-IT"/>
        </w:rPr>
        <w:t>- Per il Capofila: [Nome Legale Rappresentante] (Firma Digitale)</w:t>
      </w:r>
      <w:r w:rsidRPr="004D2510">
        <w:rPr>
          <w:lang w:val="it-IT"/>
        </w:rPr>
        <w:br/>
        <w:t>- Per il Partner 1: [Nome Legale Rappresentante] (Firma Digitale)</w:t>
      </w:r>
      <w:r w:rsidRPr="004D2510">
        <w:rPr>
          <w:lang w:val="it-IT"/>
        </w:rPr>
        <w:br/>
        <w:t>- Per il Partner 2: [Nome Legale Rappresentante] (Firma Digitale)</w:t>
      </w:r>
    </w:p>
    <w:sectPr w:rsidR="006D5C5B" w:rsidRPr="004D2510" w:rsidSect="0003461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9C038" w14:textId="77777777" w:rsidR="00A94DEE" w:rsidRDefault="00A94DEE" w:rsidP="00982C1A">
      <w:pPr>
        <w:spacing w:after="0" w:line="240" w:lineRule="auto"/>
      </w:pPr>
      <w:r>
        <w:separator/>
      </w:r>
    </w:p>
  </w:endnote>
  <w:endnote w:type="continuationSeparator" w:id="0">
    <w:p w14:paraId="56A09A02" w14:textId="77777777" w:rsidR="00A94DEE" w:rsidRDefault="00A94DEE" w:rsidP="0098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5CAF9" w14:textId="77777777" w:rsidR="00A94DEE" w:rsidRDefault="00A94DEE" w:rsidP="00982C1A">
      <w:pPr>
        <w:spacing w:after="0" w:line="240" w:lineRule="auto"/>
      </w:pPr>
      <w:r>
        <w:separator/>
      </w:r>
    </w:p>
  </w:footnote>
  <w:footnote w:type="continuationSeparator" w:id="0">
    <w:p w14:paraId="7E8C39CC" w14:textId="77777777" w:rsidR="00A94DEE" w:rsidRDefault="00A94DEE" w:rsidP="00982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9F5F3" w14:textId="0E7810D2" w:rsidR="00982C1A" w:rsidRDefault="00982C1A">
    <w:pPr>
      <w:pStyle w:val="Intestazione"/>
    </w:pPr>
    <w: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497893">
    <w:abstractNumId w:val="8"/>
  </w:num>
  <w:num w:numId="2" w16cid:durableId="1665162716">
    <w:abstractNumId w:val="6"/>
  </w:num>
  <w:num w:numId="3" w16cid:durableId="485584292">
    <w:abstractNumId w:val="5"/>
  </w:num>
  <w:num w:numId="4" w16cid:durableId="2038391015">
    <w:abstractNumId w:val="4"/>
  </w:num>
  <w:num w:numId="5" w16cid:durableId="2110538558">
    <w:abstractNumId w:val="7"/>
  </w:num>
  <w:num w:numId="6" w16cid:durableId="1796407538">
    <w:abstractNumId w:val="3"/>
  </w:num>
  <w:num w:numId="7" w16cid:durableId="1883713764">
    <w:abstractNumId w:val="2"/>
  </w:num>
  <w:num w:numId="8" w16cid:durableId="1715229844">
    <w:abstractNumId w:val="1"/>
  </w:num>
  <w:num w:numId="9" w16cid:durableId="1655990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F10"/>
    <w:rsid w:val="0006063C"/>
    <w:rsid w:val="00096CE8"/>
    <w:rsid w:val="0015074B"/>
    <w:rsid w:val="0029639D"/>
    <w:rsid w:val="003040D2"/>
    <w:rsid w:val="00317C68"/>
    <w:rsid w:val="00326F90"/>
    <w:rsid w:val="004D2510"/>
    <w:rsid w:val="006D5C5B"/>
    <w:rsid w:val="00851884"/>
    <w:rsid w:val="009054C0"/>
    <w:rsid w:val="00982C1A"/>
    <w:rsid w:val="00A94DEE"/>
    <w:rsid w:val="00AA1D8D"/>
    <w:rsid w:val="00AE0F04"/>
    <w:rsid w:val="00B47730"/>
    <w:rsid w:val="00B62C92"/>
    <w:rsid w:val="00BA0922"/>
    <w:rsid w:val="00CB0664"/>
    <w:rsid w:val="00EC767B"/>
    <w:rsid w:val="00F535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B0871"/>
  <w14:defaultImageDpi w14:val="300"/>
  <w15:docId w15:val="{5DE27E58-1466-425B-8D65-60579278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120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Fermano</cp:lastModifiedBy>
  <cp:revision>7</cp:revision>
  <dcterms:created xsi:type="dcterms:W3CDTF">2026-09-02T09:31:00Z</dcterms:created>
  <dcterms:modified xsi:type="dcterms:W3CDTF">2026-09-07T11:28:00Z</dcterms:modified>
  <cp:category/>
</cp:coreProperties>
</file>